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F6" w:rsidRDefault="003B5DF6" w:rsidP="0065310C">
      <w:pPr>
        <w:ind w:left="0"/>
        <w:rPr>
          <w:rFonts w:asciiTheme="majorHAnsi" w:hAnsiTheme="majorHAnsi" w:cstheme="majorHAnsi"/>
          <w:b/>
          <w:sz w:val="24"/>
          <w:szCs w:val="32"/>
          <w:lang w:eastAsia="en-US"/>
        </w:rPr>
      </w:pPr>
    </w:p>
    <w:p w:rsidR="003B5DF6" w:rsidRPr="003B5DF6" w:rsidRDefault="009B2820" w:rsidP="0065310C">
      <w:pPr>
        <w:ind w:left="0"/>
        <w:rPr>
          <w:rFonts w:asciiTheme="majorHAnsi" w:hAnsiTheme="majorHAnsi" w:cstheme="majorHAnsi"/>
          <w:b/>
          <w:sz w:val="24"/>
          <w:szCs w:val="32"/>
          <w:lang w:eastAsia="en-US"/>
        </w:rPr>
      </w:pPr>
      <w:r>
        <w:rPr>
          <w:rFonts w:asciiTheme="majorHAnsi" w:hAnsiTheme="majorHAnsi" w:cstheme="majorHAnsi"/>
          <w:b/>
          <w:sz w:val="24"/>
          <w:szCs w:val="32"/>
          <w:lang w:eastAsia="en-US"/>
        </w:rPr>
        <w:t>Bijlage 10</w:t>
      </w:r>
      <w:bookmarkStart w:id="0" w:name="_GoBack"/>
      <w:bookmarkEnd w:id="0"/>
      <w:r w:rsidR="003B5DF6" w:rsidRPr="003B5DF6">
        <w:rPr>
          <w:rFonts w:asciiTheme="majorHAnsi" w:hAnsiTheme="majorHAnsi" w:cstheme="majorHAnsi"/>
          <w:b/>
          <w:sz w:val="24"/>
          <w:szCs w:val="32"/>
          <w:lang w:eastAsia="en-US"/>
        </w:rPr>
        <w:t xml:space="preserve"> - Referenties</w:t>
      </w:r>
    </w:p>
    <w:p w:rsidR="0065310C" w:rsidRPr="00431AB7" w:rsidRDefault="0065310C" w:rsidP="0065310C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2"/>
        <w:gridCol w:w="4829"/>
      </w:tblGrid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992CE4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65310C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B7261C" w:rsidRDefault="00AF23FA" w:rsidP="00992CE4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>
              <w:rPr>
                <w:caps/>
              </w:rPr>
              <w:t>1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Pr="00CE0FB7" w:rsidRDefault="0047561B" w:rsidP="009F2AA3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>K</w:t>
            </w:r>
            <w:r w:rsidR="0065310C" w:rsidRPr="00FC69B6">
              <w:rPr>
                <w:u w:val="single"/>
              </w:rPr>
              <w:t xml:space="preserve">erncompetentie </w:t>
            </w:r>
            <w:r w:rsidRPr="00FC69B6">
              <w:rPr>
                <w:u w:val="single"/>
              </w:rPr>
              <w:t>1: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AF23FA" w:rsidRPr="00C615F2" w:rsidRDefault="00AF23FA" w:rsidP="00AF23FA">
            <w:pPr>
              <w:ind w:left="0"/>
              <w:rPr>
                <w:b/>
              </w:rPr>
            </w:pPr>
            <w:r>
              <w:rPr>
                <w:b/>
              </w:rPr>
              <w:t>Kerncompetentie 1</w:t>
            </w:r>
            <w:r w:rsidRPr="006F6DFF">
              <w:rPr>
                <w:b/>
              </w:rPr>
              <w:t>: ervaring op het gebied van het opstellen van digitale spuitkaarte</w:t>
            </w:r>
            <w:r>
              <w:rPr>
                <w:b/>
              </w:rPr>
              <w:t>n (in een gis omgeving)</w:t>
            </w:r>
          </w:p>
          <w:p w:rsidR="0065310C" w:rsidRPr="00CE0FB7" w:rsidRDefault="0065310C" w:rsidP="00836733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680C47" w:rsidRDefault="00680C47" w:rsidP="00680C47">
      <w:pPr>
        <w:ind w:left="0"/>
      </w:pPr>
    </w:p>
    <w:p w:rsidR="00680C47" w:rsidRDefault="00680C47" w:rsidP="00680C47">
      <w:pPr>
        <w:ind w:left="0"/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3"/>
        <w:gridCol w:w="4838"/>
      </w:tblGrid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80C47" w:rsidRDefault="00680C47" w:rsidP="00B451B5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B7261C" w:rsidRDefault="00AF23FA" w:rsidP="00B451B5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>
              <w:rPr>
                <w:caps/>
              </w:rPr>
              <w:t>1</w:t>
            </w:r>
          </w:p>
        </w:tc>
      </w:tr>
      <w:tr w:rsidR="00680C47" w:rsidTr="00B451B5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Pr="00CE0FB7" w:rsidRDefault="00680C47" w:rsidP="00B451B5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 xml:space="preserve">Kerncompetentie </w:t>
            </w:r>
            <w:r>
              <w:rPr>
                <w:u w:val="single"/>
              </w:rPr>
              <w:t>2</w:t>
            </w:r>
            <w:r w:rsidRPr="00FC69B6">
              <w:rPr>
                <w:u w:val="single"/>
              </w:rPr>
              <w:t>: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Pr="00CE0FB7" w:rsidRDefault="00AF23FA" w:rsidP="00B451B5">
            <w:pPr>
              <w:pStyle w:val="formulierstandaard"/>
              <w:spacing w:before="60" w:after="0"/>
              <w:ind w:left="0"/>
            </w:pPr>
            <w:r>
              <w:rPr>
                <w:b/>
              </w:rPr>
              <w:t>Kerncompetentie 2</w:t>
            </w:r>
            <w:r w:rsidRPr="006F6DFF">
              <w:rPr>
                <w:b/>
              </w:rPr>
              <w:t xml:space="preserve">:  ervaring op het gebied van monitoring en inspectie </w:t>
            </w:r>
            <w:r>
              <w:rPr>
                <w:b/>
              </w:rPr>
              <w:t>respectievelijk eikenprocessierups en/of iepziekte</w:t>
            </w:r>
          </w:p>
        </w:tc>
      </w:tr>
      <w:tr w:rsidR="00680C47" w:rsidTr="00B451B5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RPr="006123D3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</w:tr>
      <w:tr w:rsidR="00680C47" w:rsidTr="00B451B5">
        <w:trPr>
          <w:cantSplit/>
        </w:trPr>
        <w:tc>
          <w:tcPr>
            <w:tcW w:w="3917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lastRenderedPageBreak/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80C47" w:rsidRDefault="00680C47" w:rsidP="00B451B5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680C47" w:rsidRDefault="00680C47" w:rsidP="00680C47">
      <w:pPr>
        <w:ind w:left="0"/>
      </w:pPr>
    </w:p>
    <w:p w:rsidR="00680C47" w:rsidRDefault="00680C47" w:rsidP="00680C47">
      <w:pPr>
        <w:ind w:left="0"/>
      </w:pPr>
    </w:p>
    <w:sectPr w:rsidR="00680C47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DF6" w:rsidRDefault="003B5DF6" w:rsidP="003B5DF6">
      <w:pPr>
        <w:spacing w:after="0" w:line="240" w:lineRule="auto"/>
      </w:pPr>
      <w:r>
        <w:separator/>
      </w:r>
    </w:p>
  </w:endnote>
  <w:endnote w:type="continuationSeparator" w:id="0">
    <w:p w:rsidR="003B5DF6" w:rsidRDefault="003B5DF6" w:rsidP="003B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DF6" w:rsidRDefault="003B5DF6" w:rsidP="003B5DF6">
      <w:pPr>
        <w:spacing w:after="0" w:line="240" w:lineRule="auto"/>
      </w:pPr>
      <w:r>
        <w:separator/>
      </w:r>
    </w:p>
  </w:footnote>
  <w:footnote w:type="continuationSeparator" w:id="0">
    <w:p w:rsidR="003B5DF6" w:rsidRDefault="003B5DF6" w:rsidP="003B5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F6" w:rsidRDefault="003B5DF6" w:rsidP="003B5DF6">
    <w:pPr>
      <w:pStyle w:val="Koptekst"/>
      <w:ind w:left="0"/>
    </w:pPr>
    <w:r>
      <w:rPr>
        <w:noProof/>
      </w:rPr>
      <w:drawing>
        <wp:inline distT="0" distB="0" distL="0" distR="0" wp14:anchorId="221F91C2" wp14:editId="0E7C4A14">
          <wp:extent cx="1171575" cy="885825"/>
          <wp:effectExtent l="0" t="0" r="9525" b="952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1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0C"/>
    <w:rsid w:val="000341E9"/>
    <w:rsid w:val="000B46D8"/>
    <w:rsid w:val="00177A29"/>
    <w:rsid w:val="00264E58"/>
    <w:rsid w:val="002B5524"/>
    <w:rsid w:val="002C7F24"/>
    <w:rsid w:val="003B3222"/>
    <w:rsid w:val="003B5DF6"/>
    <w:rsid w:val="00424DED"/>
    <w:rsid w:val="0047561B"/>
    <w:rsid w:val="00482A4F"/>
    <w:rsid w:val="00491C38"/>
    <w:rsid w:val="00527398"/>
    <w:rsid w:val="0053755B"/>
    <w:rsid w:val="00632123"/>
    <w:rsid w:val="0065310C"/>
    <w:rsid w:val="00680C47"/>
    <w:rsid w:val="008104C5"/>
    <w:rsid w:val="00836733"/>
    <w:rsid w:val="008402D9"/>
    <w:rsid w:val="008646E3"/>
    <w:rsid w:val="009175F9"/>
    <w:rsid w:val="009761CF"/>
    <w:rsid w:val="009B0D92"/>
    <w:rsid w:val="009B2820"/>
    <w:rsid w:val="009B648F"/>
    <w:rsid w:val="009F2AA3"/>
    <w:rsid w:val="00A03098"/>
    <w:rsid w:val="00A3732E"/>
    <w:rsid w:val="00A53085"/>
    <w:rsid w:val="00AF23FA"/>
    <w:rsid w:val="00BD0C39"/>
    <w:rsid w:val="00EB1492"/>
    <w:rsid w:val="00F12F0D"/>
    <w:rsid w:val="00FC69B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52020"/>
  <w15:chartTrackingRefBased/>
  <w15:docId w15:val="{D0391391-E829-40A9-BCA6-DEFBCA49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310C"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formulierkop">
    <w:name w:val="formulierkop"/>
    <w:basedOn w:val="Standaard"/>
    <w:next w:val="Standaard"/>
    <w:rsid w:val="0065310C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rsid w:val="0065310C"/>
    <w:pPr>
      <w:ind w:left="113"/>
    </w:pPr>
  </w:style>
  <w:style w:type="paragraph" w:styleId="Koptekst">
    <w:name w:val="header"/>
    <w:basedOn w:val="Standaard"/>
    <w:link w:val="KoptekstChar"/>
    <w:unhideWhenUsed/>
    <w:rsid w:val="003B5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3B5DF6"/>
    <w:rPr>
      <w:rFonts w:ascii="Arial" w:hAnsi="Arial"/>
      <w:sz w:val="19"/>
      <w:szCs w:val="24"/>
    </w:rPr>
  </w:style>
  <w:style w:type="paragraph" w:styleId="Voettekst">
    <w:name w:val="footer"/>
    <w:basedOn w:val="Standaard"/>
    <w:link w:val="VoettekstChar"/>
    <w:unhideWhenUsed/>
    <w:rsid w:val="003B5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B5DF6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Siegel, Ron</dc:creator>
  <cp:keywords/>
  <dc:description/>
  <cp:lastModifiedBy>Pas, Yvonne</cp:lastModifiedBy>
  <cp:revision>16</cp:revision>
  <dcterms:created xsi:type="dcterms:W3CDTF">2021-08-31T05:49:00Z</dcterms:created>
  <dcterms:modified xsi:type="dcterms:W3CDTF">2022-10-10T16:25:00Z</dcterms:modified>
</cp:coreProperties>
</file>